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6749930" name="019fdb24-b97e-792c-9d57-01574dcf4e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3254455" name="019fdb24-b97e-792c-9d57-01574dcf4ec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96088696" name="019fdb25-d562-76ce-9a26-32791480c5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313297" name="019fdb25-d562-76ce-9a26-32791480c56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882667776" name="019fdb26-e608-74bf-a280-ff8dbcde2e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6117963" name="019fdb26-e608-74bf-a280-ff8dbcde2e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Rank 12, Baldingen</w:t>
          </w:r>
        </w:p>
        <w:p>
          <w:pPr>
            <w:spacing w:before="0" w:after="0"/>
          </w:pPr>
          <w:r>
            <w:t>1127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